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1099" w:rsidRPr="00F322F7" w:rsidRDefault="00F322F7">
      <w:pPr>
        <w:pStyle w:val="Title"/>
        <w:rPr>
          <w:color w:val="000000" w:themeColor="text1"/>
        </w:rPr>
      </w:pPr>
      <w:r w:rsidRPr="00F322F7">
        <w:rPr>
          <w:color w:val="000000" w:themeColor="text1"/>
        </w:rPr>
        <w:t>Customer Segmentation with Python</w:t>
      </w:r>
    </w:p>
    <w:p w:rsidR="00EE1099" w:rsidRDefault="00F322F7">
      <w:r>
        <w:t>Name: Grant Israel Marcos</w:t>
      </w:r>
    </w:p>
    <w:p w:rsidR="00EE1099" w:rsidRDefault="00F322F7">
      <w:r>
        <w:t>Section: BSIT 4C</w:t>
      </w:r>
    </w:p>
    <w:p w:rsidR="00EE1099" w:rsidRPr="00F322F7" w:rsidRDefault="00F322F7">
      <w:pPr>
        <w:pStyle w:val="Heading1"/>
        <w:rPr>
          <w:color w:val="000000" w:themeColor="text1"/>
        </w:rPr>
      </w:pPr>
      <w:r w:rsidRPr="00F322F7">
        <w:rPr>
          <w:color w:val="000000" w:themeColor="text1"/>
        </w:rPr>
        <w:t>Pr</w:t>
      </w:r>
      <w:r w:rsidRPr="00F322F7">
        <w:rPr>
          <w:color w:val="000000" w:themeColor="text1"/>
        </w:rPr>
        <w:t>oject Overview</w:t>
      </w:r>
    </w:p>
    <w:p w:rsidR="00EE1099" w:rsidRDefault="00F322F7">
      <w:r>
        <w:t xml:space="preserve">This notebook demonstrates how to load a dataset, clean and preprocess the data, then apply K-Means clustering to segment customers based on their Age and </w:t>
      </w:r>
      <w:r>
        <w:t>Purchase Amount. The results are visualized using a scatter plot.</w:t>
      </w:r>
    </w:p>
    <w:p w:rsidR="00EE1099" w:rsidRPr="00F322F7" w:rsidRDefault="00F322F7">
      <w:pPr>
        <w:pStyle w:val="Heading1"/>
        <w:rPr>
          <w:color w:val="000000" w:themeColor="text1"/>
        </w:rPr>
      </w:pPr>
      <w:r w:rsidRPr="00F322F7">
        <w:rPr>
          <w:color w:val="000000" w:themeColor="text1"/>
        </w:rPr>
        <w:t>Dataset</w:t>
      </w:r>
    </w:p>
    <w:p w:rsidR="00EE1099" w:rsidRDefault="00F322F7">
      <w:r>
        <w:t>File: python_practice_dataset.csv</w:t>
      </w:r>
    </w:p>
    <w:p w:rsidR="00EE1099" w:rsidRDefault="00F322F7">
      <w:r>
        <w:t>Records: 500</w:t>
      </w:r>
    </w:p>
    <w:p w:rsidR="00EE1099" w:rsidRDefault="00F322F7">
      <w:r>
        <w:t>Columns: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EE1099">
        <w:tc>
          <w:tcPr>
            <w:tcW w:w="2880" w:type="dxa"/>
          </w:tcPr>
          <w:p w:rsidR="00EE1099" w:rsidRDefault="00F322F7">
            <w:r>
              <w:t>Column</w:t>
            </w:r>
          </w:p>
        </w:tc>
        <w:tc>
          <w:tcPr>
            <w:tcW w:w="2880" w:type="dxa"/>
          </w:tcPr>
          <w:p w:rsidR="00EE1099" w:rsidRDefault="00F322F7">
            <w:r>
              <w:t>Type</w:t>
            </w:r>
          </w:p>
        </w:tc>
        <w:tc>
          <w:tcPr>
            <w:tcW w:w="2880" w:type="dxa"/>
          </w:tcPr>
          <w:p w:rsidR="00EE1099" w:rsidRDefault="00F322F7">
            <w:r>
              <w:t>Description</w:t>
            </w:r>
          </w:p>
        </w:tc>
      </w:tr>
      <w:tr w:rsidR="00EE1099">
        <w:tc>
          <w:tcPr>
            <w:tcW w:w="2880" w:type="dxa"/>
          </w:tcPr>
          <w:p w:rsidR="00EE1099" w:rsidRDefault="00F322F7">
            <w:r>
              <w:t>ID</w:t>
            </w:r>
          </w:p>
        </w:tc>
        <w:tc>
          <w:tcPr>
            <w:tcW w:w="2880" w:type="dxa"/>
          </w:tcPr>
          <w:p w:rsidR="00EE1099" w:rsidRDefault="00F322F7">
            <w:r>
              <w:t>int64</w:t>
            </w:r>
          </w:p>
        </w:tc>
        <w:tc>
          <w:tcPr>
            <w:tcW w:w="2880" w:type="dxa"/>
          </w:tcPr>
          <w:p w:rsidR="00EE1099" w:rsidRDefault="00F322F7">
            <w:r>
              <w:t>Unique identifier for each customer</w:t>
            </w:r>
          </w:p>
        </w:tc>
      </w:tr>
      <w:tr w:rsidR="00EE1099">
        <w:tc>
          <w:tcPr>
            <w:tcW w:w="2880" w:type="dxa"/>
          </w:tcPr>
          <w:p w:rsidR="00EE1099" w:rsidRDefault="00F322F7">
            <w:r>
              <w:t>Name</w:t>
            </w:r>
          </w:p>
        </w:tc>
        <w:tc>
          <w:tcPr>
            <w:tcW w:w="2880" w:type="dxa"/>
          </w:tcPr>
          <w:p w:rsidR="00EE1099" w:rsidRDefault="00F322F7">
            <w:r>
              <w:t>object</w:t>
            </w:r>
          </w:p>
        </w:tc>
        <w:tc>
          <w:tcPr>
            <w:tcW w:w="2880" w:type="dxa"/>
          </w:tcPr>
          <w:p w:rsidR="00EE1099" w:rsidRDefault="00F322F7">
            <w:r>
              <w:t>Customer name</w:t>
            </w:r>
          </w:p>
        </w:tc>
      </w:tr>
      <w:tr w:rsidR="00EE1099">
        <w:tc>
          <w:tcPr>
            <w:tcW w:w="2880" w:type="dxa"/>
          </w:tcPr>
          <w:p w:rsidR="00EE1099" w:rsidRDefault="00F322F7">
            <w:r>
              <w:t>Age</w:t>
            </w:r>
          </w:p>
        </w:tc>
        <w:tc>
          <w:tcPr>
            <w:tcW w:w="2880" w:type="dxa"/>
          </w:tcPr>
          <w:p w:rsidR="00EE1099" w:rsidRDefault="00F322F7">
            <w:r>
              <w:t>int64</w:t>
            </w:r>
          </w:p>
        </w:tc>
        <w:tc>
          <w:tcPr>
            <w:tcW w:w="2880" w:type="dxa"/>
          </w:tcPr>
          <w:p w:rsidR="00EE1099" w:rsidRDefault="00F322F7">
            <w:r>
              <w:t>Customer age</w:t>
            </w:r>
          </w:p>
        </w:tc>
      </w:tr>
      <w:tr w:rsidR="00EE1099">
        <w:tc>
          <w:tcPr>
            <w:tcW w:w="2880" w:type="dxa"/>
          </w:tcPr>
          <w:p w:rsidR="00EE1099" w:rsidRDefault="00F322F7">
            <w:r>
              <w:t>Gender</w:t>
            </w:r>
          </w:p>
        </w:tc>
        <w:tc>
          <w:tcPr>
            <w:tcW w:w="2880" w:type="dxa"/>
          </w:tcPr>
          <w:p w:rsidR="00EE1099" w:rsidRDefault="00F322F7">
            <w:r>
              <w:t>object</w:t>
            </w:r>
          </w:p>
        </w:tc>
        <w:tc>
          <w:tcPr>
            <w:tcW w:w="2880" w:type="dxa"/>
          </w:tcPr>
          <w:p w:rsidR="00EE1099" w:rsidRDefault="00F322F7">
            <w:r>
              <w:t>Customer gender</w:t>
            </w:r>
          </w:p>
        </w:tc>
      </w:tr>
      <w:tr w:rsidR="00EE1099">
        <w:tc>
          <w:tcPr>
            <w:tcW w:w="2880" w:type="dxa"/>
          </w:tcPr>
          <w:p w:rsidR="00EE1099" w:rsidRDefault="00F322F7">
            <w:r>
              <w:t>Country</w:t>
            </w:r>
          </w:p>
        </w:tc>
        <w:tc>
          <w:tcPr>
            <w:tcW w:w="2880" w:type="dxa"/>
          </w:tcPr>
          <w:p w:rsidR="00EE1099" w:rsidRDefault="00F322F7">
            <w:r>
              <w:t>object</w:t>
            </w:r>
          </w:p>
        </w:tc>
        <w:tc>
          <w:tcPr>
            <w:tcW w:w="2880" w:type="dxa"/>
          </w:tcPr>
          <w:p w:rsidR="00EE1099" w:rsidRDefault="00F322F7">
            <w:r>
              <w:t>Customer country</w:t>
            </w:r>
          </w:p>
        </w:tc>
      </w:tr>
      <w:tr w:rsidR="00EE1099">
        <w:tc>
          <w:tcPr>
            <w:tcW w:w="2880" w:type="dxa"/>
          </w:tcPr>
          <w:p w:rsidR="00EE1099" w:rsidRDefault="00F322F7">
            <w:r>
              <w:t>Join_Date</w:t>
            </w:r>
          </w:p>
        </w:tc>
        <w:tc>
          <w:tcPr>
            <w:tcW w:w="2880" w:type="dxa"/>
          </w:tcPr>
          <w:p w:rsidR="00EE1099" w:rsidRDefault="00F322F7">
            <w:r>
              <w:t>object</w:t>
            </w:r>
          </w:p>
        </w:tc>
        <w:tc>
          <w:tcPr>
            <w:tcW w:w="2880" w:type="dxa"/>
          </w:tcPr>
          <w:p w:rsidR="00EE1099" w:rsidRDefault="00F322F7">
            <w:r>
              <w:t>Date the customer joined</w:t>
            </w:r>
          </w:p>
        </w:tc>
      </w:tr>
      <w:tr w:rsidR="00EE1099">
        <w:tc>
          <w:tcPr>
            <w:tcW w:w="2880" w:type="dxa"/>
          </w:tcPr>
          <w:p w:rsidR="00EE1099" w:rsidRDefault="00F322F7">
            <w:r>
              <w:t>Purchase_Amount</w:t>
            </w:r>
          </w:p>
        </w:tc>
        <w:tc>
          <w:tcPr>
            <w:tcW w:w="2880" w:type="dxa"/>
          </w:tcPr>
          <w:p w:rsidR="00EE1099" w:rsidRDefault="00F322F7">
            <w:r>
              <w:t>int64</w:t>
            </w:r>
          </w:p>
        </w:tc>
        <w:tc>
          <w:tcPr>
            <w:tcW w:w="2880" w:type="dxa"/>
          </w:tcPr>
          <w:p w:rsidR="00EE1099" w:rsidRDefault="00F322F7">
            <w:r>
              <w:t>Amount spent by the customer</w:t>
            </w:r>
          </w:p>
        </w:tc>
      </w:tr>
      <w:tr w:rsidR="00EE1099">
        <w:tc>
          <w:tcPr>
            <w:tcW w:w="2880" w:type="dxa"/>
          </w:tcPr>
          <w:p w:rsidR="00EE1099" w:rsidRDefault="00F322F7">
            <w:r>
              <w:t>Product_Category</w:t>
            </w:r>
          </w:p>
        </w:tc>
        <w:tc>
          <w:tcPr>
            <w:tcW w:w="2880" w:type="dxa"/>
          </w:tcPr>
          <w:p w:rsidR="00EE1099" w:rsidRDefault="00F322F7">
            <w:r>
              <w:t>object</w:t>
            </w:r>
          </w:p>
        </w:tc>
        <w:tc>
          <w:tcPr>
            <w:tcW w:w="2880" w:type="dxa"/>
          </w:tcPr>
          <w:p w:rsidR="00EE1099" w:rsidRDefault="00F322F7">
            <w:r>
              <w:t>Category of the purchased product</w:t>
            </w:r>
          </w:p>
        </w:tc>
      </w:tr>
      <w:tr w:rsidR="00EE1099">
        <w:tc>
          <w:tcPr>
            <w:tcW w:w="2880" w:type="dxa"/>
          </w:tcPr>
          <w:p w:rsidR="00EE1099" w:rsidRDefault="00F322F7">
            <w:r>
              <w:t>Rating</w:t>
            </w:r>
          </w:p>
        </w:tc>
        <w:tc>
          <w:tcPr>
            <w:tcW w:w="2880" w:type="dxa"/>
          </w:tcPr>
          <w:p w:rsidR="00EE1099" w:rsidRDefault="00F322F7">
            <w:r>
              <w:t>float64</w:t>
            </w:r>
          </w:p>
        </w:tc>
        <w:tc>
          <w:tcPr>
            <w:tcW w:w="2880" w:type="dxa"/>
          </w:tcPr>
          <w:p w:rsidR="00EE1099" w:rsidRDefault="00F322F7">
            <w:r>
              <w:t>Customer rating of prod</w:t>
            </w:r>
            <w:r>
              <w:t>uct/service</w:t>
            </w:r>
          </w:p>
        </w:tc>
      </w:tr>
    </w:tbl>
    <w:p w:rsidR="00EE1099" w:rsidRPr="00F322F7" w:rsidRDefault="00F322F7">
      <w:pPr>
        <w:pStyle w:val="Heading1"/>
        <w:rPr>
          <w:color w:val="000000" w:themeColor="text1"/>
        </w:rPr>
      </w:pPr>
      <w:r w:rsidRPr="00F322F7">
        <w:rPr>
          <w:color w:val="000000" w:themeColor="text1"/>
        </w:rPr>
        <w:lastRenderedPageBreak/>
        <w:t>Steps Performed</w:t>
      </w:r>
    </w:p>
    <w:p w:rsidR="00EE1099" w:rsidRPr="00F322F7" w:rsidRDefault="00F322F7">
      <w:pPr>
        <w:pStyle w:val="Heading2"/>
        <w:rPr>
          <w:color w:val="000000" w:themeColor="text1"/>
        </w:rPr>
      </w:pPr>
      <w:r w:rsidRPr="00F322F7">
        <w:rPr>
          <w:color w:val="000000" w:themeColor="text1"/>
        </w:rPr>
        <w:t>1. Importing Libraries</w:t>
      </w:r>
    </w:p>
    <w:p w:rsidR="00EE1099" w:rsidRDefault="00F322F7">
      <w:r>
        <w:t>import pandas as pd</w:t>
      </w:r>
      <w:r>
        <w:br/>
        <w:t>from sklearn.preprocessing import StandardScaler</w:t>
      </w:r>
      <w:r>
        <w:br/>
        <w:t>from sklearn.cluster import KMeans</w:t>
      </w:r>
      <w:r>
        <w:br/>
        <w:t>import matplotlib.pyplot as plt</w:t>
      </w:r>
    </w:p>
    <w:p w:rsidR="00EE1099" w:rsidRPr="00F322F7" w:rsidRDefault="00F322F7">
      <w:pPr>
        <w:pStyle w:val="Heading2"/>
        <w:rPr>
          <w:color w:val="000000" w:themeColor="text1"/>
        </w:rPr>
      </w:pPr>
      <w:r w:rsidRPr="00F322F7">
        <w:rPr>
          <w:color w:val="000000" w:themeColor="text1"/>
        </w:rPr>
        <w:t>2. Loading the Dataset</w:t>
      </w:r>
    </w:p>
    <w:p w:rsidR="00EE1099" w:rsidRDefault="00F322F7">
      <w:r>
        <w:t xml:space="preserve">df = </w:t>
      </w:r>
      <w:r>
        <w:t>pd.read_csv('python_practice_dataset.csv')</w:t>
      </w:r>
      <w:r>
        <w:br/>
        <w:t>print(df.head())</w:t>
      </w:r>
      <w:r>
        <w:br/>
        <w:t>df.info()</w:t>
      </w:r>
      <w:r>
        <w:br/>
        <w:t>df.describe()</w:t>
      </w:r>
    </w:p>
    <w:p w:rsidR="00EE1099" w:rsidRPr="00F322F7" w:rsidRDefault="00F322F7">
      <w:pPr>
        <w:pStyle w:val="Heading2"/>
        <w:rPr>
          <w:color w:val="000000" w:themeColor="text1"/>
        </w:rPr>
      </w:pPr>
      <w:r w:rsidRPr="00F322F7">
        <w:rPr>
          <w:color w:val="000000" w:themeColor="text1"/>
        </w:rPr>
        <w:t>3. Data Cleaning</w:t>
      </w:r>
    </w:p>
    <w:p w:rsidR="00EE1099" w:rsidRDefault="00F322F7">
      <w:r>
        <w:t>df.isnull().sum()</w:t>
      </w:r>
      <w:r>
        <w:br/>
        <w:t>df.duplicated().sum()</w:t>
      </w:r>
      <w:r>
        <w:br/>
      </w:r>
      <w:r>
        <w:br/>
        <w:t># Fill missing Age values with mean</w:t>
      </w:r>
      <w:r>
        <w:br/>
        <w:t>df['Age'] = df['Age'].fillna(df['Age'].mean())</w:t>
      </w:r>
      <w:r>
        <w:br/>
      </w:r>
      <w:r>
        <w:br/>
        <w:t># Drop duplicate rows</w:t>
      </w:r>
      <w:r>
        <w:br/>
        <w:t>df = df.</w:t>
      </w:r>
      <w:r>
        <w:t>drop_duplicates()</w:t>
      </w:r>
      <w:r>
        <w:br/>
      </w:r>
      <w:r>
        <w:br/>
        <w:t># Clean column names</w:t>
      </w:r>
      <w:r>
        <w:br/>
        <w:t>df.columns = df.columns.str.strip()</w:t>
      </w:r>
    </w:p>
    <w:p w:rsidR="00EE1099" w:rsidRPr="00F322F7" w:rsidRDefault="00F322F7">
      <w:pPr>
        <w:pStyle w:val="Heading2"/>
        <w:rPr>
          <w:color w:val="000000" w:themeColor="text1"/>
        </w:rPr>
      </w:pPr>
      <w:r w:rsidRPr="00F322F7">
        <w:rPr>
          <w:color w:val="000000" w:themeColor="text1"/>
        </w:rPr>
        <w:t>4. Feature Selection</w:t>
      </w:r>
    </w:p>
    <w:p w:rsidR="00EE1099" w:rsidRDefault="00F322F7">
      <w:r>
        <w:t>X = df[['Age', 'Purchase_Amount']].dropna()</w:t>
      </w:r>
    </w:p>
    <w:p w:rsidR="00EE1099" w:rsidRPr="00F322F7" w:rsidRDefault="00F322F7">
      <w:pPr>
        <w:pStyle w:val="Heading2"/>
        <w:rPr>
          <w:color w:val="000000" w:themeColor="text1"/>
        </w:rPr>
      </w:pPr>
      <w:r w:rsidRPr="00F322F7">
        <w:rPr>
          <w:color w:val="000000" w:themeColor="text1"/>
        </w:rPr>
        <w:t>5. Feature Scaling</w:t>
      </w:r>
    </w:p>
    <w:p w:rsidR="00EE1099" w:rsidRDefault="00F322F7">
      <w:r>
        <w:t>scaler = StandardScaler()</w:t>
      </w:r>
      <w:r>
        <w:br/>
        <w:t>X_scaled = scaler.fit_transform(X)</w:t>
      </w:r>
    </w:p>
    <w:p w:rsidR="00EE1099" w:rsidRPr="00F322F7" w:rsidRDefault="00F322F7">
      <w:pPr>
        <w:pStyle w:val="Heading2"/>
        <w:rPr>
          <w:color w:val="000000" w:themeColor="text1"/>
        </w:rPr>
      </w:pPr>
      <w:r w:rsidRPr="00F322F7">
        <w:rPr>
          <w:color w:val="000000" w:themeColor="text1"/>
        </w:rPr>
        <w:t>6. Applying K-Means Clustering</w:t>
      </w:r>
    </w:p>
    <w:p w:rsidR="00EE1099" w:rsidRDefault="00F322F7">
      <w:r>
        <w:t>kmeans = KMeans(n_clusters=3, random_state=42)</w:t>
      </w:r>
      <w:r>
        <w:br/>
        <w:t>df['Cluster'] = kmeans.fit_predict(X_scaled)</w:t>
      </w:r>
    </w:p>
    <w:p w:rsidR="00EE1099" w:rsidRPr="00F322F7" w:rsidRDefault="00F322F7">
      <w:pPr>
        <w:pStyle w:val="Heading2"/>
        <w:rPr>
          <w:color w:val="000000" w:themeColor="text1"/>
        </w:rPr>
      </w:pPr>
      <w:r w:rsidRPr="00F322F7">
        <w:rPr>
          <w:color w:val="000000" w:themeColor="text1"/>
        </w:rPr>
        <w:t>7. Visualization</w:t>
      </w:r>
    </w:p>
    <w:p w:rsidR="00EE1099" w:rsidRDefault="00F322F7">
      <w:r>
        <w:t>plt.scatter(df['Age'], df['Purchase_Amount'], c=df['Cluster'], cmap='viridis')</w:t>
      </w:r>
      <w:r>
        <w:br/>
        <w:t>plt.xlabel('Age')</w:t>
      </w:r>
      <w:r>
        <w:br/>
        <w:t>plt.ylabel('Purchase Amount')</w:t>
      </w:r>
      <w:r>
        <w:br/>
        <w:t xml:space="preserve">plt.title('Customer </w:t>
      </w:r>
      <w:r>
        <w:t>Segmentation')</w:t>
      </w:r>
      <w:r>
        <w:br/>
        <w:t>plt.show()</w:t>
      </w:r>
    </w:p>
    <w:p w:rsidR="00EE1099" w:rsidRPr="00F322F7" w:rsidRDefault="00F322F7">
      <w:pPr>
        <w:pStyle w:val="Heading1"/>
        <w:rPr>
          <w:color w:val="000000" w:themeColor="text1"/>
        </w:rPr>
      </w:pPr>
      <w:r w:rsidRPr="00F322F7">
        <w:rPr>
          <w:color w:val="000000" w:themeColor="text1"/>
        </w:rPr>
        <w:lastRenderedPageBreak/>
        <w:t>Screenshots</w:t>
      </w:r>
    </w:p>
    <w:p w:rsidR="00EE1099" w:rsidRDefault="00F322F7">
      <w:r>
        <w:rPr>
          <w:noProof/>
          <w:lang w:val="en-PH" w:eastAsia="en-PH"/>
        </w:rPr>
        <w:drawing>
          <wp:inline distT="0" distB="0" distL="0" distR="0" wp14:anchorId="3452AECC" wp14:editId="63088CAB">
            <wp:extent cx="5029200" cy="28289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 2025-09-19 125354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PH" w:eastAsia="en-PH"/>
        </w:rPr>
        <w:drawing>
          <wp:inline distT="0" distB="0" distL="0" distR="0" wp14:anchorId="18FA5E4B" wp14:editId="58001D8A">
            <wp:extent cx="5029200" cy="282892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 2025-09-19 125412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1099" w:rsidRDefault="00F322F7">
      <w:r>
        <w:rPr>
          <w:noProof/>
          <w:lang w:val="en-PH" w:eastAsia="en-PH"/>
        </w:rPr>
        <w:lastRenderedPageBreak/>
        <w:drawing>
          <wp:inline distT="0" distB="0" distL="0" distR="0" wp14:anchorId="25E7503F" wp14:editId="35FE4E70">
            <wp:extent cx="5029200" cy="28289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 2025-09-19 125424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1099" w:rsidRDefault="00F322F7">
      <w:r>
        <w:rPr>
          <w:noProof/>
          <w:lang w:val="en-PH" w:eastAsia="en-PH"/>
        </w:rPr>
        <w:drawing>
          <wp:inline distT="0" distB="0" distL="0" distR="0" wp14:anchorId="28253BED" wp14:editId="3778C48C">
            <wp:extent cx="5029200" cy="28289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 2025-09-19 125433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1099" w:rsidRDefault="00F322F7">
      <w:r>
        <w:rPr>
          <w:noProof/>
          <w:lang w:val="en-PH" w:eastAsia="en-PH"/>
        </w:rPr>
        <w:lastRenderedPageBreak/>
        <w:drawing>
          <wp:inline distT="0" distB="0" distL="0" distR="0" wp14:anchorId="3AEEAA84" wp14:editId="71105BFF">
            <wp:extent cx="5029200" cy="282892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 2025-09-19 125449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PH" w:eastAsia="en-PH"/>
        </w:rPr>
        <w:drawing>
          <wp:inline distT="0" distB="0" distL="0" distR="0" wp14:anchorId="18F1C9D6" wp14:editId="0ED8DE14">
            <wp:extent cx="5029200" cy="282892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shot 2025-09-19 125513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1099" w:rsidRPr="00F322F7" w:rsidRDefault="00F322F7">
      <w:pPr>
        <w:pStyle w:val="Heading1"/>
        <w:rPr>
          <w:color w:val="000000" w:themeColor="text1"/>
        </w:rPr>
      </w:pPr>
      <w:r w:rsidRPr="00F322F7">
        <w:rPr>
          <w:color w:val="000000" w:themeColor="text1"/>
        </w:rPr>
        <w:t>Dependencies</w:t>
      </w:r>
    </w:p>
    <w:p w:rsidR="00EE1099" w:rsidRDefault="00F322F7">
      <w:r>
        <w:t>pandas</w:t>
      </w:r>
      <w:r>
        <w:br/>
        <w:t>scikit-learn</w:t>
      </w:r>
      <w:r>
        <w:br/>
        <w:t>matplotlib</w:t>
      </w:r>
      <w:bookmarkStart w:id="0" w:name="_GoBack"/>
      <w:bookmarkEnd w:id="0"/>
    </w:p>
    <w:p w:rsidR="00EE1099" w:rsidRDefault="00F322F7" w:rsidP="00F322F7">
      <w:r>
        <w:t>Install with:</w:t>
      </w:r>
      <w:r>
        <w:br/>
        <w:t xml:space="preserve">pip install pandas </w:t>
      </w:r>
      <w:proofErr w:type="spellStart"/>
      <w:r>
        <w:t>scikit</w:t>
      </w:r>
      <w:proofErr w:type="spellEnd"/>
      <w:r>
        <w:t xml:space="preserve">-learn </w:t>
      </w:r>
      <w:proofErr w:type="spellStart"/>
      <w:r>
        <w:t>matplotlib</w:t>
      </w:r>
      <w:proofErr w:type="spellEnd"/>
    </w:p>
    <w:p w:rsidR="00EE1099" w:rsidRDefault="00F322F7">
      <w:r>
        <w:t>K-Means can group customers by similarities in age and spending.</w:t>
      </w:r>
      <w:r>
        <w:br/>
      </w:r>
      <w:r>
        <w:t xml:space="preserve">Preprocessing </w:t>
      </w:r>
      <w:r>
        <w:t>(handling missing data, scaling) is essential before clustering.</w:t>
      </w:r>
      <w:r>
        <w:br/>
      </w:r>
      <w:r>
        <w:t>Visualization makes cluster patterns easy to interpret.</w:t>
      </w:r>
    </w:p>
    <w:sectPr w:rsidR="00EE1099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EE1099"/>
    <w:rsid w:val="00F322F7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C6A2566"/>
  <w14:defaultImageDpi w14:val="300"/>
  <w15:docId w15:val="{BB3C45B4-A15A-4BCE-AB3F-ABE3B6D522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76565B2-5113-41BF-AA36-FA1A033C55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311</Words>
  <Characters>1775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2082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Renee Anne Viernes</cp:lastModifiedBy>
  <cp:revision>2</cp:revision>
  <dcterms:created xsi:type="dcterms:W3CDTF">2013-12-23T23:15:00Z</dcterms:created>
  <dcterms:modified xsi:type="dcterms:W3CDTF">2025-09-19T05:11:00Z</dcterms:modified>
  <cp:category/>
</cp:coreProperties>
</file>